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1ECC6" w14:textId="7AFBDFE3" w:rsidR="00832799" w:rsidRDefault="00832799" w:rsidP="00832799">
      <w:pPr>
        <w:pStyle w:val="Tytu"/>
        <w:jc w:val="right"/>
        <w:rPr>
          <w:rFonts w:ascii="Calibri" w:hAnsi="Calibri" w:cs="Calibri"/>
          <w:color w:val="auto"/>
          <w:sz w:val="18"/>
          <w:szCs w:val="18"/>
        </w:rPr>
      </w:pPr>
      <w:proofErr w:type="spellStart"/>
      <w:r w:rsidRPr="00832799">
        <w:rPr>
          <w:rFonts w:ascii="Calibri" w:hAnsi="Calibri" w:cs="Calibri"/>
          <w:color w:val="auto"/>
          <w:sz w:val="18"/>
          <w:szCs w:val="18"/>
        </w:rPr>
        <w:t>Załącznik</w:t>
      </w:r>
      <w:proofErr w:type="spellEnd"/>
      <w:r w:rsidRPr="00832799">
        <w:rPr>
          <w:rFonts w:ascii="Calibri" w:hAnsi="Calibri" w:cs="Calibri"/>
          <w:color w:val="auto"/>
          <w:sz w:val="18"/>
          <w:szCs w:val="18"/>
        </w:rPr>
        <w:t xml:space="preserve"> nr 4 </w:t>
      </w:r>
      <w:proofErr w:type="spellStart"/>
      <w:r w:rsidRPr="00832799">
        <w:rPr>
          <w:rFonts w:ascii="Calibri" w:hAnsi="Calibri" w:cs="Calibri"/>
          <w:color w:val="auto"/>
          <w:sz w:val="18"/>
          <w:szCs w:val="18"/>
        </w:rPr>
        <w:t>Wykaz</w:t>
      </w:r>
      <w:proofErr w:type="spellEnd"/>
      <w:r w:rsidRPr="00832799">
        <w:rPr>
          <w:rFonts w:ascii="Calibri" w:hAnsi="Calibri" w:cs="Calibri"/>
          <w:color w:val="auto"/>
          <w:sz w:val="18"/>
          <w:szCs w:val="18"/>
        </w:rPr>
        <w:t xml:space="preserve"> </w:t>
      </w:r>
      <w:proofErr w:type="spellStart"/>
      <w:r w:rsidR="00CB6AA3">
        <w:rPr>
          <w:rFonts w:ascii="Calibri" w:hAnsi="Calibri" w:cs="Calibri"/>
          <w:color w:val="auto"/>
          <w:sz w:val="18"/>
          <w:szCs w:val="18"/>
        </w:rPr>
        <w:t>usług</w:t>
      </w:r>
      <w:proofErr w:type="spellEnd"/>
    </w:p>
    <w:p w14:paraId="5A015F40" w14:textId="69B999A0" w:rsidR="00CB6AA3" w:rsidRPr="00CB6AA3" w:rsidRDefault="00CB6AA3" w:rsidP="00CB6AA3">
      <w:r>
        <w:t>RG.271.2.</w:t>
      </w:r>
      <w:r w:rsidR="00124D72">
        <w:t>5</w:t>
      </w:r>
      <w:r>
        <w:t>.2026</w:t>
      </w:r>
    </w:p>
    <w:p w14:paraId="434C96F4" w14:textId="77777777" w:rsidR="00832799" w:rsidRDefault="00832799" w:rsidP="00832799">
      <w:pPr>
        <w:pStyle w:val="Tytu"/>
        <w:jc w:val="center"/>
        <w:rPr>
          <w:rFonts w:ascii="Calibri" w:hAnsi="Calibri" w:cs="Calibri"/>
          <w:color w:val="auto"/>
          <w:sz w:val="28"/>
          <w:szCs w:val="28"/>
        </w:rPr>
      </w:pPr>
    </w:p>
    <w:p w14:paraId="27B2129E" w14:textId="7C730AB9" w:rsidR="00973816" w:rsidRPr="00832799" w:rsidRDefault="00000000" w:rsidP="00832799">
      <w:pPr>
        <w:pStyle w:val="Tytu"/>
        <w:jc w:val="center"/>
        <w:rPr>
          <w:rFonts w:ascii="Calibri" w:hAnsi="Calibri" w:cs="Calibri"/>
          <w:color w:val="auto"/>
          <w:sz w:val="28"/>
          <w:szCs w:val="28"/>
        </w:rPr>
      </w:pPr>
      <w:r w:rsidRPr="00832799">
        <w:rPr>
          <w:rFonts w:ascii="Calibri" w:hAnsi="Calibri" w:cs="Calibri"/>
          <w:color w:val="auto"/>
          <w:sz w:val="28"/>
          <w:szCs w:val="28"/>
        </w:rPr>
        <w:t>WYKAZ</w:t>
      </w:r>
      <w:r w:rsidR="00CB6AA3">
        <w:rPr>
          <w:rFonts w:ascii="Calibri" w:hAnsi="Calibri" w:cs="Calibri"/>
          <w:color w:val="auto"/>
          <w:sz w:val="28"/>
          <w:szCs w:val="28"/>
        </w:rPr>
        <w:t xml:space="preserve"> USŁUG</w:t>
      </w:r>
    </w:p>
    <w:p w14:paraId="7580F7AF" w14:textId="77777777" w:rsidR="00973816" w:rsidRDefault="00000000">
      <w:r>
        <w:t>WYKONAWCA:</w:t>
      </w:r>
    </w:p>
    <w:p w14:paraId="3B2CF0D4" w14:textId="4D26ED65" w:rsidR="00CB6AA3" w:rsidRDefault="00CB6AA3">
      <w:r>
        <w:t>……………………………………………………………………………………………..</w:t>
      </w:r>
    </w:p>
    <w:p w14:paraId="449F5EC8" w14:textId="77777777" w:rsidR="00CB6AA3" w:rsidRPr="00CB6AA3" w:rsidRDefault="00000000" w:rsidP="00CB6AA3">
      <w:pPr>
        <w:spacing w:after="0" w:line="240" w:lineRule="auto"/>
        <w:jc w:val="right"/>
        <w:rPr>
          <w:rFonts w:ascii="Calibri" w:eastAsia="Calibri" w:hAnsi="Calibri" w:cs="Times New Roman"/>
          <w:bCs/>
          <w:sz w:val="24"/>
          <w:szCs w:val="24"/>
          <w:lang w:val="pl-PL"/>
        </w:rPr>
      </w:pPr>
      <w:r>
        <w:br/>
      </w:r>
    </w:p>
    <w:p w14:paraId="02B6D6EA" w14:textId="0432D9E9" w:rsidR="00CB6AA3" w:rsidRPr="00CB6AA3" w:rsidRDefault="00CB6AA3" w:rsidP="00124D72">
      <w:pPr>
        <w:spacing w:after="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  <w:lang w:val="pl-PL"/>
        </w:rPr>
      </w:pPr>
      <w:r w:rsidRPr="00CB6AA3">
        <w:rPr>
          <w:rFonts w:ascii="Calibri" w:eastAsia="Calibri" w:hAnsi="Calibri" w:cs="Times New Roman"/>
          <w:b/>
          <w:bCs/>
          <w:lang w:val="pl-PL"/>
        </w:rPr>
        <w:t xml:space="preserve">Wykaz usług wykonanych, a w przypadku świadczeń okresowych lub ciągłych również wykonywanych, w  </w:t>
      </w:r>
      <w:r w:rsidR="00124D72" w:rsidRPr="00124D72">
        <w:rPr>
          <w:rFonts w:ascii="Calibri" w:eastAsia="Calibri" w:hAnsi="Calibri" w:cs="Times New Roman"/>
          <w:b/>
          <w:bCs/>
          <w:lang w:val="pl-PL"/>
        </w:rPr>
        <w:t xml:space="preserve">okresie ostatnich 3 lat przed upływem terminu składania ofert (a jeżeli okres prowadzenia działalności jest krótszy – w tym okresie) zrealizował należycie co najmniej 3 usługi, z których każda polegała na opracowaniu i wdrożeniu Systemu Zarządzania Bezpieczeństwem Informacji (SZBI) w jednostkach sektora finansów publicznych, o wartości co najmniej  30 000,00 </w:t>
      </w:r>
      <w:r w:rsidR="00124D72">
        <w:rPr>
          <w:rFonts w:ascii="Calibri" w:eastAsia="Calibri" w:hAnsi="Calibri" w:cs="Times New Roman"/>
          <w:b/>
          <w:bCs/>
          <w:lang w:val="pl-PL"/>
        </w:rPr>
        <w:t>zł</w:t>
      </w:r>
      <w:r w:rsidR="00124D72" w:rsidRPr="00124D72">
        <w:rPr>
          <w:rFonts w:ascii="Calibri" w:eastAsia="Calibri" w:hAnsi="Calibri" w:cs="Times New Roman"/>
          <w:b/>
          <w:bCs/>
          <w:lang w:val="pl-PL"/>
        </w:rPr>
        <w:t xml:space="preserve"> brutto każda. </w:t>
      </w:r>
    </w:p>
    <w:p w14:paraId="3B5F74D9" w14:textId="77777777" w:rsidR="00CB6AA3" w:rsidRPr="00CB6AA3" w:rsidRDefault="00CB6AA3" w:rsidP="00CB6AA3">
      <w:pPr>
        <w:spacing w:after="0" w:line="240" w:lineRule="auto"/>
        <w:jc w:val="right"/>
        <w:rPr>
          <w:rFonts w:ascii="Calibri" w:eastAsia="Calibri" w:hAnsi="Calibri" w:cs="Times New Roman"/>
          <w:b/>
          <w:bCs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3333"/>
        <w:gridCol w:w="1533"/>
        <w:gridCol w:w="1990"/>
        <w:gridCol w:w="1738"/>
      </w:tblGrid>
      <w:tr w:rsidR="00F47286" w:rsidRPr="00CB6AA3" w14:paraId="418771DA" w14:textId="750C71CD" w:rsidTr="00F47286">
        <w:trPr>
          <w:trHeight w:val="928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27842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  <w:r w:rsidRPr="00CB6AA3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  <w:t>Lp.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C5B22" w14:textId="77777777" w:rsidR="00F47286" w:rsidRPr="00CB6AA3" w:rsidRDefault="00F47286" w:rsidP="00CB6AA3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  <w:r w:rsidRPr="00CB6AA3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  <w:t>Przedmiot zamówienia*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11B6B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  <w:r w:rsidRPr="00CB6AA3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  <w:t>Data realizacji</w:t>
            </w:r>
          </w:p>
          <w:p w14:paraId="3C659936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</w:pPr>
            <w:r w:rsidRPr="00CB6AA3"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  <w:t xml:space="preserve">(od: </w:t>
            </w:r>
            <w:proofErr w:type="spellStart"/>
            <w:r w:rsidRPr="00CB6AA3"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  <w:t>dd</w:t>
            </w:r>
            <w:proofErr w:type="spellEnd"/>
            <w:r w:rsidRPr="00CB6AA3"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  <w:t>-mm-</w:t>
            </w:r>
            <w:proofErr w:type="spellStart"/>
            <w:r w:rsidRPr="00CB6AA3"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  <w:t>rr</w:t>
            </w:r>
            <w:proofErr w:type="spellEnd"/>
            <w:r w:rsidRPr="00CB6AA3"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  <w:t xml:space="preserve">  do: </w:t>
            </w:r>
            <w:proofErr w:type="spellStart"/>
            <w:r w:rsidRPr="00CB6AA3"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  <w:t>dd</w:t>
            </w:r>
            <w:proofErr w:type="spellEnd"/>
            <w:r w:rsidRPr="00CB6AA3"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  <w:t>-mm-</w:t>
            </w:r>
            <w:proofErr w:type="spellStart"/>
            <w:r w:rsidRPr="00CB6AA3"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  <w:t>rr</w:t>
            </w:r>
            <w:proofErr w:type="spellEnd"/>
            <w:r w:rsidRPr="00CB6AA3"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  <w:t>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36F15" w14:textId="77777777" w:rsidR="00F47286" w:rsidRPr="00CB6AA3" w:rsidRDefault="00F47286" w:rsidP="00CB6AA3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  <w:r w:rsidRPr="00CB6AA3"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  <w:t>Nazwa odbiorcy</w:t>
            </w:r>
          </w:p>
          <w:p w14:paraId="1EB93087" w14:textId="77777777" w:rsidR="00F47286" w:rsidRPr="00CB6AA3" w:rsidRDefault="00F47286" w:rsidP="00CB6AA3">
            <w:pPr>
              <w:spacing w:after="0" w:line="240" w:lineRule="auto"/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</w:pPr>
            <w:r w:rsidRPr="00CB6AA3">
              <w:rPr>
                <w:rFonts w:ascii="Calibri" w:eastAsia="Calibri" w:hAnsi="Calibri" w:cs="Times New Roman"/>
                <w:bCs/>
                <w:sz w:val="24"/>
                <w:szCs w:val="24"/>
                <w:lang w:val="pl-PL"/>
              </w:rPr>
              <w:t>(pełna nazwa odbiorcy, adres)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B82F" w14:textId="50AB0655" w:rsidR="00F47286" w:rsidRPr="00CB6AA3" w:rsidRDefault="00F47286" w:rsidP="00CB6AA3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  <w:t>Wartość brutto</w:t>
            </w:r>
          </w:p>
        </w:tc>
      </w:tr>
      <w:tr w:rsidR="00F47286" w:rsidRPr="00CB6AA3" w14:paraId="6B934FBC" w14:textId="5A84E6DF" w:rsidTr="00F47286">
        <w:trPr>
          <w:trHeight w:val="552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84A0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7AC16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1D083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09A1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E655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</w:tr>
      <w:tr w:rsidR="00F47286" w:rsidRPr="00CB6AA3" w14:paraId="690ED28E" w14:textId="2626253F" w:rsidTr="00F47286">
        <w:trPr>
          <w:trHeight w:val="552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CEDE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ADFF5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9484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75FA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979D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</w:tr>
      <w:tr w:rsidR="00F47286" w:rsidRPr="00CB6AA3" w14:paraId="59B123CE" w14:textId="74181E93" w:rsidTr="00F47286">
        <w:trPr>
          <w:trHeight w:val="552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9083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4E641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21E68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  <w:p w14:paraId="0CF570F9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B73B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E49D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</w:tr>
      <w:tr w:rsidR="00F47286" w:rsidRPr="00CB6AA3" w14:paraId="564E69B4" w14:textId="7FA43492" w:rsidTr="00F47286">
        <w:trPr>
          <w:trHeight w:val="552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79B6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54031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C620E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  <w:p w14:paraId="718A8D26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D161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C790" w14:textId="77777777" w:rsidR="00F47286" w:rsidRPr="00CB6AA3" w:rsidRDefault="00F47286" w:rsidP="00CB6AA3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val="pl-PL"/>
              </w:rPr>
            </w:pPr>
          </w:p>
        </w:tc>
      </w:tr>
    </w:tbl>
    <w:p w14:paraId="2E58FCF4" w14:textId="77777777" w:rsidR="00124D72" w:rsidRDefault="00124D72" w:rsidP="00CB6AA3"/>
    <w:p w14:paraId="685684C3" w14:textId="69C89785" w:rsidR="00CB6AA3" w:rsidRDefault="00124D72" w:rsidP="00CB6AA3">
      <w:r w:rsidRPr="00124D72">
        <w:t>(</w:t>
      </w:r>
      <w:proofErr w:type="spellStart"/>
      <w:r w:rsidR="00F47286">
        <w:t>Wykonawca</w:t>
      </w:r>
      <w:proofErr w:type="spellEnd"/>
      <w:r w:rsidR="00F47286">
        <w:t xml:space="preserve"> </w:t>
      </w:r>
      <w:proofErr w:type="spellStart"/>
      <w:r w:rsidR="00F47286">
        <w:t>zobowiązany</w:t>
      </w:r>
      <w:proofErr w:type="spellEnd"/>
      <w:r w:rsidR="00F47286">
        <w:t xml:space="preserve"> jest </w:t>
      </w:r>
      <w:proofErr w:type="spellStart"/>
      <w:r w:rsidR="00F47286">
        <w:t>złożyć</w:t>
      </w:r>
      <w:proofErr w:type="spellEnd"/>
      <w:r w:rsidR="00F47286">
        <w:t xml:space="preserve"> </w:t>
      </w:r>
      <w:proofErr w:type="spellStart"/>
      <w:r w:rsidR="00F47286">
        <w:t>powyższy</w:t>
      </w:r>
      <w:proofErr w:type="spellEnd"/>
      <w:r w:rsidR="00F47286">
        <w:t xml:space="preserve"> </w:t>
      </w:r>
      <w:proofErr w:type="spellStart"/>
      <w:r w:rsidR="00F47286">
        <w:t>wykaz</w:t>
      </w:r>
      <w:proofErr w:type="spellEnd"/>
      <w:r w:rsidR="00F47286">
        <w:t xml:space="preserve"> </w:t>
      </w:r>
      <w:proofErr w:type="spellStart"/>
      <w:r w:rsidR="00F47286">
        <w:t>usług</w:t>
      </w:r>
      <w:proofErr w:type="spellEnd"/>
      <w:r w:rsidR="00F47286">
        <w:t xml:space="preserve"> </w:t>
      </w:r>
      <w:proofErr w:type="spellStart"/>
      <w:r w:rsidR="00F47286">
        <w:t>wraz</w:t>
      </w:r>
      <w:proofErr w:type="spellEnd"/>
      <w:r w:rsidRPr="00124D72">
        <w:t xml:space="preserve"> z </w:t>
      </w:r>
      <w:proofErr w:type="spellStart"/>
      <w:r w:rsidRPr="00124D72">
        <w:t>dowodami</w:t>
      </w:r>
      <w:proofErr w:type="spellEnd"/>
      <w:r w:rsidRPr="00124D72">
        <w:t xml:space="preserve"> </w:t>
      </w:r>
      <w:proofErr w:type="spellStart"/>
      <w:r w:rsidRPr="00124D72">
        <w:t>określającymi</w:t>
      </w:r>
      <w:proofErr w:type="spellEnd"/>
      <w:r w:rsidRPr="00124D72">
        <w:t xml:space="preserve">, </w:t>
      </w:r>
      <w:proofErr w:type="spellStart"/>
      <w:r w:rsidRPr="00124D72">
        <w:t>czy</w:t>
      </w:r>
      <w:proofErr w:type="spellEnd"/>
      <w:r w:rsidRPr="00124D72">
        <w:t xml:space="preserve"> </w:t>
      </w:r>
      <w:proofErr w:type="spellStart"/>
      <w:r w:rsidRPr="00124D72">
        <w:t>usługi</w:t>
      </w:r>
      <w:proofErr w:type="spellEnd"/>
      <w:r w:rsidRPr="00124D72">
        <w:t xml:space="preserve"> </w:t>
      </w:r>
      <w:proofErr w:type="spellStart"/>
      <w:r w:rsidRPr="00124D72">
        <w:t>te</w:t>
      </w:r>
      <w:proofErr w:type="spellEnd"/>
      <w:r w:rsidRPr="00124D72">
        <w:t xml:space="preserve"> </w:t>
      </w:r>
      <w:proofErr w:type="spellStart"/>
      <w:r w:rsidRPr="00124D72">
        <w:t>zostały</w:t>
      </w:r>
      <w:proofErr w:type="spellEnd"/>
      <w:r w:rsidRPr="00124D72">
        <w:t xml:space="preserve"> </w:t>
      </w:r>
      <w:proofErr w:type="spellStart"/>
      <w:r w:rsidRPr="00124D72">
        <w:t>wykonane</w:t>
      </w:r>
      <w:proofErr w:type="spellEnd"/>
      <w:r w:rsidRPr="00124D72">
        <w:t xml:space="preserve"> </w:t>
      </w:r>
      <w:proofErr w:type="spellStart"/>
      <w:r w:rsidRPr="00124D72">
        <w:t>należycie</w:t>
      </w:r>
      <w:proofErr w:type="spellEnd"/>
      <w:r w:rsidRPr="00124D72">
        <w:t xml:space="preserve">, np. </w:t>
      </w:r>
      <w:proofErr w:type="spellStart"/>
      <w:r w:rsidRPr="00124D72">
        <w:t>referencje</w:t>
      </w:r>
      <w:proofErr w:type="spellEnd"/>
      <w:r w:rsidRPr="00124D72">
        <w:t>).</w:t>
      </w:r>
    </w:p>
    <w:p w14:paraId="69881792" w14:textId="77777777" w:rsidR="00124D72" w:rsidRDefault="00124D72"/>
    <w:p w14:paraId="3A1145D3" w14:textId="26ECE7DF" w:rsidR="00832799" w:rsidRDefault="00000000">
      <w:r>
        <w:t>............................................., dnia .............................................</w:t>
      </w:r>
      <w:r>
        <w:br/>
      </w:r>
    </w:p>
    <w:p w14:paraId="022F9AB8" w14:textId="58FD0A73" w:rsidR="00832799" w:rsidRDefault="00832799">
      <w:r>
        <w:t xml:space="preserve">                                                                              ………………………………………………………………………………….</w:t>
      </w:r>
    </w:p>
    <w:p w14:paraId="7B2F585B" w14:textId="4F69C3C0" w:rsidR="00973816" w:rsidRDefault="00000000" w:rsidP="00832799">
      <w:pPr>
        <w:ind w:left="4536" w:hanging="850"/>
      </w:pPr>
      <w:proofErr w:type="spellStart"/>
      <w:r>
        <w:t>Podpisy</w:t>
      </w:r>
      <w:proofErr w:type="spellEnd"/>
      <w:r>
        <w:t xml:space="preserve"> </w:t>
      </w:r>
      <w:proofErr w:type="spellStart"/>
      <w:r>
        <w:t>przedstawicieli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</w:t>
      </w:r>
      <w:proofErr w:type="spellStart"/>
      <w:r>
        <w:t>upoważnionych</w:t>
      </w:r>
      <w:proofErr w:type="spellEnd"/>
      <w:r>
        <w:t xml:space="preserve"> do jego reprezentowania</w:t>
      </w:r>
    </w:p>
    <w:sectPr w:rsidR="00973816" w:rsidSect="00832799">
      <w:pgSz w:w="12240" w:h="15840"/>
      <w:pgMar w:top="1135" w:right="1325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837933">
    <w:abstractNumId w:val="8"/>
  </w:num>
  <w:num w:numId="2" w16cid:durableId="2035838092">
    <w:abstractNumId w:val="6"/>
  </w:num>
  <w:num w:numId="3" w16cid:durableId="658390686">
    <w:abstractNumId w:val="5"/>
  </w:num>
  <w:num w:numId="4" w16cid:durableId="1593972778">
    <w:abstractNumId w:val="4"/>
  </w:num>
  <w:num w:numId="5" w16cid:durableId="1974409329">
    <w:abstractNumId w:val="7"/>
  </w:num>
  <w:num w:numId="6" w16cid:durableId="163984086">
    <w:abstractNumId w:val="3"/>
  </w:num>
  <w:num w:numId="7" w16cid:durableId="797338655">
    <w:abstractNumId w:val="2"/>
  </w:num>
  <w:num w:numId="8" w16cid:durableId="1455323802">
    <w:abstractNumId w:val="1"/>
  </w:num>
  <w:num w:numId="9" w16cid:durableId="720634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6875"/>
    <w:rsid w:val="00124D72"/>
    <w:rsid w:val="0015074B"/>
    <w:rsid w:val="00183C0D"/>
    <w:rsid w:val="002518E1"/>
    <w:rsid w:val="0029639D"/>
    <w:rsid w:val="00326F90"/>
    <w:rsid w:val="00832799"/>
    <w:rsid w:val="00973816"/>
    <w:rsid w:val="00AA1D8D"/>
    <w:rsid w:val="00B47730"/>
    <w:rsid w:val="00CB0664"/>
    <w:rsid w:val="00CB6AA3"/>
    <w:rsid w:val="00D15EA9"/>
    <w:rsid w:val="00F4728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F8B1B7"/>
  <w14:defaultImageDpi w14:val="300"/>
  <w15:docId w15:val="{ECD88778-91F0-41B7-8D3D-D8CE37D9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Paweł Nasiłowski</cp:lastModifiedBy>
  <cp:revision>4</cp:revision>
  <dcterms:created xsi:type="dcterms:W3CDTF">2026-04-13T08:27:00Z</dcterms:created>
  <dcterms:modified xsi:type="dcterms:W3CDTF">2026-04-16T11:12:00Z</dcterms:modified>
  <cp:category/>
</cp:coreProperties>
</file>